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4556047" name="019de387-4c1a-74cb-9915-f404e6c91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775608" name="019de387-4c1a-74cb-9915-f404e6c915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103647" name="019de39a-b152-797b-b75d-c6f1a2f50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618525" name="019de39a-b152-797b-b75d-c6f1a2f506c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1112477" name="019de3ad-d99f-7084-a9a6-9a6460660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091697" name="019de3ad-d99f-7084-a9a6-9a646066089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98412" name="019de3b7-70f1-7eb3-9a71-98b9e84992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767757" name="019de3b7-70f1-7eb3-9a71-98b9e849921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4719087" name="019de3bc-3cab-7fd2-b093-d26d0a015c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788701" name="019de3bc-3cab-7fd2-b093-d26d0a015c2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3926751" name="019de3bf-3b84-7f6c-b6f2-959e8e9b19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866571" name="019de3bf-3b84-7f6c-b6f2-959e8e9b193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341545" name="019de388-4233-7999-9fbe-1db0578f7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277271" name="019de388-4233-7999-9fbe-1db0578f711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5962598" name="019de39b-56a5-7492-b3dd-74b070c3ce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79879" name="019de39b-56a5-7492-b3dd-74b070c3ce0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910955" name="019de3ae-9f62-746e-8282-76db9b12e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027876" name="019de3ae-9f62-746e-8282-76db9b12e3a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4879665" name="019de3bd-c36f-7bce-96eb-01e68156c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330302" name="019de3bd-c36f-7bce-96eb-01e68156c5e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130594" name="019de38f-1f64-7038-8d58-15caedfaf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666209" name="019de38f-1f64-7038-8d58-15caedfaf3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5115438" name="019de398-b5d0-7de7-939e-891c90bbb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372279" name="019de398-b5d0-7de7-939e-891c90bbb1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3657403" name="019de3aa-7e1e-7c4b-bd2f-879f40f29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301451" name="019de3aa-7e1e-7c4b-bd2f-879f40f2994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677299" name="019de3b1-6839-7321-997f-138d0e3d8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938586" name="019de3b1-6839-7321-997f-138d0e3d869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3095347" name="019de38a-bdd1-7e6f-ae2b-1730b3a4dc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736683" name="019de38a-bdd1-7e6f-ae2b-1730b3a4dcd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1650459" name="019de398-222e-7780-9a58-645722a0cc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201928" name="019de398-222e-7780-9a58-645722a0cc8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226762" name="019de3b5-8f87-7c57-b0f3-c470f469e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126940" name="019de3b5-8f87-7c57-b0f3-c470f469e8f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6641671" name="019de3c5-54ab-7348-b294-abdb505b1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150491" name="019de3c5-54ab-7348-b294-abdb505b1a9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6590615" name="019de386-0e23-74ae-ad5b-5eda4ba40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360826" name="019de386-0e23-74ae-ad5b-5eda4ba40d3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670214" name="019de389-31e3-7d6d-999c-9a4c61488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043675" name="019de389-31e3-7d6d-999c-9a4c614885a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202868" name="019de39c-28f2-7f1e-8ca9-989ffdf23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815785" name="019de39c-28f2-7f1e-8ca9-989ffdf23ae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2539599" name="019de38d-832f-7136-93a7-a5a99fede5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575513" name="019de38d-832f-7136-93a7-a5a99fede5c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2461593" name="019de38f-c71a-7e01-8aae-e950f7c510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852991" name="019de38f-c71a-7e01-8aae-e950f7c5106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Estriche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8209259" name="019de393-d5f1-7398-bdb8-a8d978b9a4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370412" name="019de393-d5f1-7398-bdb8-a8d978b9a40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6646" name="019de395-40e0-7491-9dba-5d54a9582c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116431" name="019de395-40e0-7491-9dba-5d54a9582c0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Chäppeliweg 9, 6210 Sursee</w:t>
          </w:r>
        </w:p>
        <w:p>
          <w:pPr>
            <w:spacing w:before="0" w:after="0"/>
          </w:pPr>
          <w:r>
            <w:t>860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